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4339121" name="019f3b40-bca1-7e42-abea-9e0cd652cc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6815490" name="019f3b40-bca1-7e42-abea-9e0cd652cc1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1936848" name="019f3b40-ed87-7ced-b58f-d1cbc9ad61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817865" name="019f3b40-ed87-7ced-b58f-d1cbc9ad61d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OG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449059" name="019f3b65-d9e9-7c52-ab71-faf71446eb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5088510" name="019f3b65-d9e9-7c52-ab71-faf71446eb5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1606331" name="019f3b65-f390-7fd2-873c-833db091b8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701075" name="019f3b65-f390-7fd2-873c-833db091b8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